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CONTROL OF NON-CONFORMING INDUSTRIAL OUTPUT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SOP-QUA-092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control of non-conforming industrial output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control of non-conforming industrial output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control of non-conforming industrial output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SOP-QUA-092  |  Control of Non-conforming Industrial Output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