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INDUSTRIAL PRODUCT DESIGN AND CHANGE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SOP-QUA-086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industrial product design and change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industrial product design and change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industrial product design and change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SOP-QUA-086  |  Industrial Product Design and Change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