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INDUSTRIAL WARRANTY, SPARE PARTS AND TECHNICAL SUPPORT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SOP-CUS-093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Industrial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industrial warranty, spare parts and technical support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industrial warranty, spare parts and technical support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industrial warranty, spare parts and technical support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SOP-CUS-093  |  Industrial Warranty, Spare Parts and Technical Support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