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INFECTION PREVENTION AND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SOP-QUA-022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infection prevention and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infection prevention and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infection prevention and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SOP-QUA-022  |  Infection Prevention and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