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INTERIM PROGRESS PAYMENT CLAIM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SOP-CON-068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interim progress payment claim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interim progress payment claim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interim progress payment claim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SOP-CON-068  |  Interim Progress Payment Claim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