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INTERNAL AUDIT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SOP-QUA-017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All Industries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internal audit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internal audit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internal audit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SOP-QUA-017  |  Internal Audit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