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CARGO LOADING, HANDLING AND SECURITY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SOP-OPE-138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cargo loading, handling and security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cargo loading, handling and security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cargo loading, handling and security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SOP-OPE-138  |  Cargo Loading, Handling and Security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