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FLEET MAINTENANCE AND BREAKDOWN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SOP-OPE-140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Transportation and Logistics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fleet maintenance and breakdown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fleet maintenance and breakdown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fleet maintenance and breakdown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SOP-OPE-140  |  Fleet Maintenance and Breakdown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