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PRE-TRIP AND POST-TRIP VEHICLE INSPECTION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SOP-QUA-136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pre-trip and post-trip vehicle inspection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pre-trip and post-trip vehicle inspection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pre-trip and post-trip vehicle inspection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SOP-QUA-136  |  Pre-trip and Post-trip Vehicle Inspection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