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ASSET PREVENTIVE MAINTENANCE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SOP-PRO-217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asset preventive maintenance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asset preventive maintenance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asset preventive maintenance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SOP-PRO-217  |  Asset Preventive Maintenance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