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MEETING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SOP-ADM-009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meeting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meeting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meeting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Trigger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request or event that formally starts the process.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general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and registers the request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reviews scope, information, risks, resources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prepares a simple plan and obtains required authorisation.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completes the action and records contemporaneous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assesses the output.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accepts the output and the coordinator informs relevant parties.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request and retains records and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review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SOP-ADM-009  |  Meeting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