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M&amp;E DESIGN AND SPATIAL COORDINATION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SOP-PRO-198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Mechanical, Electrical and Plumbing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m&amp;e design and spatial coordination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m&amp;e design and spatial coordination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m&amp;e design and spatial coordination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SOP-PRO-198  |  M&amp;E Design and Spatial Coordination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