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INTEGRATED COMMISSIONING AND SYSTEM DEMONSTRATION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SOP-PRO-203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Mechanical, Electrical and Plumbing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integrated commissioning and system demonstration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integrated commissioning and system demonstration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integrated commissioning and system demonstration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SOP-PRO-203  |  Integrated Commissioning and System Demonstration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