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M&amp;E MATERIAL AND EQUIPMENT SUBMITTAL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SOP-QUA-199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m&amp;e material and equipment submittal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m&amp;e material and equipment submittal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m&amp;e material and equipment submittal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SOP-QUA-199  |  M&amp;E Material and Equipment Submittal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