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MECHANICAL, ELECTRICAL AND PLUMBING INSTALLATION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SOP-OPE-200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Mechanical, Electrical and Plumbing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mechanical, electrical and plumbing installation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mechanical, electrical and plumbing installation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mechanical, electrical and plumbing installation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SOP-OPE-200  |  Mechanical, Electrical and Plumbing Installation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