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M&amp;E PRE-COMMISSIONING TESTING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SOP-QUA-201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Mechanical, Electrical and Plumbing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m&amp;e pre-commissioning testing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m&amp;e pre-commissioning testing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m&amp;e pre-commissioning testing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SOP-QUA-201  |  M&amp;E Pre-commissioning Testing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