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PETTY CASH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SOP-FIN-006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All Industries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petty cash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petty cash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petty cash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SOP-FIN-006  |  Petty Cash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