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PLANT FUEL, UTILISATION AND OFF-HIRE CONTROL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SOP-FIN-227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Finance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Construction Plant and Equipment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plant fuel, utilisation and off-hire control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plant fuel, utilisation and off-hire control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plant fuel, utilisation and off-hire control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SOP-FIN-227  |  Plant Fuel, Utilisation and Off-hire Control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