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LIFTING OPERATION PLANNING AND CONTROL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SOP-SAF-225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Safety &amp; Environment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Construction Plant and Equipment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lifting operation planning and control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lifting operation planning and control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lifting operation planning and control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SOP-SAF-225  |  Lifting Operation Planning and Control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