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PLANT MAINTENANCE AND BREAKDOWN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SOP-OPE-226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Plant and Equipment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plant maintenance and breakdown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plant maintenance and breakdown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plant maintenance and breakdown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SOP-OPE-226  |  Plant Maintenance and Breakdown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