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DAILY PLANT PRE-START INSPECTION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SOP-QUA-224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Quality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Construction Plant and Equipment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daily plant pre-start inspection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daily plant pre-start inspection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daily plant pre-start inspection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Acceptance criteria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Conditions that must be met before the output can be accepted.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assurance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review instruction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sets the scope, sample, acceptance criteria and inspection date.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Set criteria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inspector verifies current documents, competence, traceability and valid equipment.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Inspect or test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inspector performs the inspection or test and records actual results.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reviewer compares results with criteria without altering original evidence.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Nonconforming output is segregated, corrected and inspected or tested again.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Confirm acceptance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authorised officer accepts or rejects the output based on evidence.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Retain results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retains reports, photographs, readings, certificates and closure records.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Inspection or test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SOP-QUA-224  |  Daily Plant Pre-start Inspection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