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CROP MAINTENANCE AND FERTILISATION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SOP-OPE-127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Plantation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crop maintenance and fertilisation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crop maintenance and fertilisation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crop maintenance and fertilisation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SOP-OPE-127  |  Crop Maintenance and Fertilisation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