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HARVESTING, GRADING AND CROP COLLECTION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SOP-OPE-129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harvesting, grading and crop collection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harvesting, grading and crop collection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harvesting, grading and crop collection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SOP-OPE-129  |  Harvesting, Grading and Crop Collection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