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PEST MANAGEMENT AND CHEMICAL APPLICATION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SOP-QUA-128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Plantation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pest management and chemical application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pest management and chemical application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pest management and chemical application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SOP-QUA-128  |  Pest Management and Chemical Application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