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CROP TRACEABILITY AND PLANTATION CERTIFICATION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SOP-QUA-133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Plantation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crop traceability and plantation certification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crop traceability and plantation certification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crop traceability and plantation certification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SOP-QUA-133  |  Crop Traceability and Plantation Certification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