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PLANTATION WORKER SAFETY AND FIELD TRANSPORT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SOP-SAF-131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Safety &amp; Environment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Plantation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plantation worker safety and field transport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plantation worker safety and field transport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plantation worker safety and field transport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SOP-SAF-131  |  Plantation Worker Safety and Field Transport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