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PRACTICAL COMPLETION AND PROJECT HANDOVER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SOP-PRO-072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practical completion and project handover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practical completion and project handover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practical completion and project handover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SOP-PRO-072  |  Practical Completion and Project Handover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