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PREVENTIVE MAINTENANCE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SOP-OPE-013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preventive maintenance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preventive maintenance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preventive maintenance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SOP-OPE-013  |  Preventive Maintenance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