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PRICING AND DISCOUNT APPROVAL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SOP-SAL-032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Sales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pricing and discount approval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pricing and discount approval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pricing and discount approval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SOP-SAL-032  |  Pricing and Discount Approval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