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PRODUCT RETURN AND REPLACEMENT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SOP-CUS-037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product return and replacement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product return and replacement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product return and replacement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SOP-CUS-037  |  Product Return and Replacement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