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PROGRESS MEASUREMENT AND PROJECT REPORTING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SOP-PRO-067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Main Contractor and Construction 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progress measurement and project reporting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progress measurement and project reporting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progress measurement and project reporting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SOP-PRO-067  |  Progress Measurement and Project Reporting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