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PROJECT CLOSE-OUT AND LESSONS LEARNED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SOP-PRO-076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project close-out and lessons learned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project close-out and lessons learned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project close-out and lessons learned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SOP-PRO-076  |  Project Close-out and Lessons Learned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