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PROJECT KICK-OFF AND COMMUNICATION PLAN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SOP-PRO-058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project kick-off and communication plan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project kick-off and communication plan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project kick-off and communication plan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SOP-PRO-058  |  Project Kick-off and Communication Plan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