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DESIGN MANAGEMENT AND CONSULTANT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SOP-PRO-105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design management and consultant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design management and consultant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design management and consultant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SOP-PRO-105  |  Design Management and Consultant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