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PROGRESS CLAIMS AND PURCHASER BILLING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SOP-FIN-107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progress claims and purchaser billing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progress claims and purchaser billing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progress claims and purchaser billing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SOP-FIN-107  |  Progress Claims and Purchaser Billing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