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PURCHASE AND PAYMENT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SOP-FIN-005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purchase and payment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purchase and payment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purchase and payment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SOP-FIN-005  |  Purchase and Payment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