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QUANTITY TAKE-OFF AND COST ESTIMATE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SOP-CON-047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quantity take-off and cost estimate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quantity take-off and cost estimate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quantity take-off and cost estimate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SOP-CON-047  |  Quantity Take-off and Cost Estimate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