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QUOTATION FOLLOW-UP AND SALES NEGOTIATION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SOP-SAL-029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quotation follow-up and sales negotiation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quotation follow-up and sales negotiation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quotation follow-up and sales negotiation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SOP-SAL-029  |  Quotation Follow-up and Sales Negotiation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