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RECORDS RETENTION AND DISPOSAL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SOP-ADM-010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records retention and disposal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records retention and disposal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records retention and disposal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SOP-ADM-010  |  Records Retention and Disposal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