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REIT ASSET EVALUATION AND ACQUISITION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SOP-CON-110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Real Estate Investment Trusts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reit asset evaluation and acquisition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reit asset evaluation and acquisition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reit asset evaluation and acquisition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SOP-CON-110  |  REIT Asset Evaluation and Acquisition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