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REIT ASSET OPERATIONS, INSPECTION AND MAINTENANCE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SOP-OPE-113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Real Estate Investment Trusts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reit asset operations, inspection and maintenance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reit asset operations, inspection and maintenance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reit asset operations, inspection and maintenance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SOP-OPE-113  |  REIT Asset Operations, Inspection and Maintenance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