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RENTAL BILLING, COLLECTION AND ARREARS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SOP-FIN-112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rental billing, collection and arrears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rental billing, collection and arrears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rental billing, collection and arrears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SOP-FIN-112  |  Rental Billing, Collection and Arrears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