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TENANT ONBOARDING AND LEASE ADMINISTRATION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SOP-ADM-111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Real Estate Investment Trusts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tenant onboarding and lease administration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tenant onboarding and lease administration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tenant onboarding and lease administration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SOP-ADM-111  |  Tenant Onboarding and Lease Administration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