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REQUEST FOR INFORMATION (RFI)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SOP-PRO-063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request for information (rfi)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request for information (rfi)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request for information (rfi)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SOP-PRO-063  |  Request for Information (RFI)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