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SALES ENQUIRY AND LEAD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SOP-SAL-025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sales enquiry and lead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sales enquiry and lead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sales enquiry and lead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SOP-SAL-025  |  Sales Enquiry and Lead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