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SALES ORDER PROCESSING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SOP-SAL-030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sales order processing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sales order processing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sales order processing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SOP-SAL-030  |  Sales Order Processing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