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SITE SAFETY INDUCTION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SOP-OPE-019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General Construction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site safety induction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site safety induction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site safety induction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SOP-OPE-019  |  Site Safety Induction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