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SITE WORK PLANNING AND DAILY COORDINATION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SOP-OPE-064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site work planning and daily coordination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site work planning and daily coordination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site work planning and daily coordination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SOP-OPE-064  |  Site Work Planning and Daily Coordination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