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SPECIALIST WORK METHOD STATEMENT AND RISK ASSESSMENT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SOP-SAF-205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Safety &amp; Environment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Specialist Subcontractor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specialist work method statement and risk assessment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specialist work method statement and risk assessment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specialist work method statement and risk assessment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SOP-SAF-205  |  Specialist Work Method Statement and Risk Assessment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