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SPECIALIST SUBCONTRACTOR PREQUALIFICATION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SOP-CON-204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Specialist Subcontractor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specialist subcontractor prequalification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specialist subcontractor prequalification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specialist subcontractor prequalification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SOP-CON-204  |  Specialist Subcontractor Prequalification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